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color w:val="F5A623"/>
          <w:sz w:val="20"/>
        </w:rPr>
        <w:t>FREE PAINTING ESTIMATE TEMPLATE</w:t>
      </w:r>
    </w:p>
    <w:p>
      <w:pPr>
        <w:jc w:val="center"/>
      </w:pPr>
      <w:r>
        <w:rPr>
          <w:i/>
          <w:color w:val="64748B"/>
          <w:sz w:val="16"/>
        </w:rPr>
        <w:t>Powered by PaintPricing.com  ·  The 4-minute painting estimate alternative</w:t>
      </w:r>
    </w:p>
    <w:p>
      <w:pPr>
        <w:jc w:val="center"/>
      </w:pPr>
      <w:r>
        <w:rPr>
          <w:color w:val="64748B"/>
          <w:sz w:val="16"/>
        </w:rPr>
        <w:t>Fill in the bracketed fields with your business and customer details, then save or print.</w:t>
      </w:r>
    </w:p>
    <w:p/>
    <w:p>
      <w:pPr>
        <w:jc w:val="center"/>
      </w:pPr>
      <w:r>
        <w:rPr>
          <w:b/>
          <w:color w:val="1E3A5F"/>
          <w:sz w:val="44"/>
        </w:rPr>
        <w:t>PAINTING ESTIMATE</w:t>
      </w:r>
    </w:p>
    <w:p>
      <w:pPr>
        <w:jc w:val="center"/>
      </w:pPr>
      <w:r>
        <w:rPr>
          <w:b/>
        </w:rPr>
        <w:t>[Your business name]</w:t>
        <w:br/>
      </w:r>
      <w:r>
        <w:t>License #: [your license number]   ·   Insurance: [carrier · policy #]</w:t>
        <w:br/>
      </w:r>
      <w:r>
        <w:t>[Phone]  ·  [Email]  ·  [Mailing address]</w:t>
      </w:r>
    </w:p>
    <w:p/>
    <w:tbl>
      <w:tblPr>
        <w:tblW w:type="auto" w:w="0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4320"/>
          </w:tcPr>
          <w:p>
            <w:r>
              <w:t>Customer Name:</w:t>
            </w:r>
          </w:p>
        </w:tc>
        <w:tc>
          <w:tcPr>
            <w:tcW w:type="dxa" w:w="4320"/>
          </w:tcPr>
          <w:p>
            <w:r>
              <w:t>[Type customer name here]</w:t>
            </w:r>
          </w:p>
        </w:tc>
      </w:tr>
      <w:tr>
        <w:tc>
          <w:tcPr>
            <w:tcW w:type="dxa" w:w="4320"/>
          </w:tcPr>
          <w:p>
            <w:r>
              <w:t>Property Address:</w:t>
            </w:r>
          </w:p>
        </w:tc>
        <w:tc>
          <w:tcPr>
            <w:tcW w:type="dxa" w:w="4320"/>
          </w:tcPr>
          <w:p>
            <w:r>
              <w:t>[Type property address here]</w:t>
            </w:r>
          </w:p>
        </w:tc>
      </w:tr>
      <w:tr>
        <w:tc>
          <w:tcPr>
            <w:tcW w:type="dxa" w:w="4320"/>
          </w:tcPr>
          <w:p>
            <w:r>
              <w:t>Estimate Date / Valid Until:</w:t>
            </w:r>
          </w:p>
        </w:tc>
        <w:tc>
          <w:tcPr>
            <w:tcW w:type="dxa" w:w="4320"/>
          </w:tcPr>
          <w:p>
            <w:r>
              <w:t>[Today's date] / [30 days from today]</w:t>
            </w:r>
          </w:p>
        </w:tc>
      </w:tr>
    </w:tbl>
    <w:p/>
    <w:p>
      <w:r>
        <w:rPr>
          <w:b/>
          <w:color w:val="1E3A5F"/>
          <w:sz w:val="24"/>
        </w:rPr>
        <w:t>1. Scope of Work</w:t>
      </w:r>
    </w:p>
    <w:p>
      <w:pPr>
        <w:spacing w:after="120"/>
      </w:pPr>
      <w:r>
        <w:t>[1-3 sentences. e.g., 'Paint master bedroom walls and ceiling, two coats Sherwin-Williams Emerald eggshell SW 7036.']</w:t>
      </w:r>
    </w:p>
    <w:p>
      <w:r>
        <w:rPr>
          <w:b/>
          <w:color w:val="1E3A5F"/>
          <w:sz w:val="24"/>
        </w:rPr>
        <w:t>2. Surface Preparation</w:t>
      </w:r>
    </w:p>
    <w:p>
      <w:pPr>
        <w:spacing w:after="120"/>
      </w:pPr>
      <w:r>
        <w:t>Prep included: minor patching, sanding, caulking, masking.</w:t>
      </w:r>
    </w:p>
    <w:p>
      <w:r>
        <w:rPr>
          <w:b/>
          <w:color w:val="1E3A5F"/>
          <w:sz w:val="24"/>
        </w:rPr>
        <w:t>3. Total Price</w:t>
      </w:r>
    </w:p>
    <w:p>
      <w:pPr>
        <w:spacing w:after="120"/>
      </w:pPr>
      <w:r>
        <w:t>$[__________]</w:t>
      </w:r>
    </w:p>
    <w:p>
      <w:r>
        <w:rPr>
          <w:b/>
          <w:color w:val="1E3A5F"/>
          <w:sz w:val="24"/>
        </w:rPr>
        <w:t>4. Payment</w:t>
      </w:r>
    </w:p>
    <w:p>
      <w:pPr>
        <w:spacing w:after="120"/>
      </w:pPr>
      <w:r>
        <w:t>Deposit $[___] on signature. Balance on completion.</w:t>
      </w:r>
    </w:p>
    <w:p>
      <w:r>
        <w:rPr>
          <w:b/>
          <w:color w:val="1E3A5F"/>
          <w:sz w:val="24"/>
        </w:rPr>
        <w:t>5. Workmanship Warranty</w:t>
      </w:r>
    </w:p>
    <w:p>
      <w:pPr>
        <w:spacing w:after="120"/>
      </w:pPr>
      <w:r>
        <w:t>1 year on workmanship.</w:t>
      </w:r>
    </w:p>
    <w:p>
      <w:r>
        <w:rPr>
          <w:b/>
          <w:color w:val="1E3A5F"/>
          <w:sz w:val="24"/>
        </w:rPr>
        <w:t>6. Signatures</w:t>
      </w:r>
    </w:p>
    <w:p>
      <w:pPr>
        <w:spacing w:after="120"/>
      </w:pPr>
      <w:r>
        <w:t>Customer: _______________________   Date: ________</w:t>
        <w:br/>
        <w:br/>
        <w:t>Contractor: _______________________   Date: ________</w:t>
      </w:r>
    </w:p>
    <w:p/>
    <w:p>
      <w:pPr>
        <w:jc w:val="center"/>
      </w:pPr>
      <w:r>
        <w:rPr>
          <w:b/>
          <w:color w:val="1E3A5F"/>
          <w:sz w:val="20"/>
        </w:rPr>
        <w:t>TIRED OF FILLING THIS IN BY HAND?</w:t>
        <w:br/>
      </w:r>
    </w:p>
    <w:p>
      <w:pPr>
        <w:jc w:val="center"/>
      </w:pPr>
      <w:r>
        <w:rPr>
          <w:color w:val="334155"/>
          <w:sz w:val="18"/>
        </w:rPr>
        <w:t>PaintPricing builds the same branded proposal in 4 minutes on your phone. Same 12 line items, same professional output, zero typing.</w:t>
        <w:br/>
      </w:r>
    </w:p>
    <w:p>
      <w:pPr>
        <w:jc w:val="center"/>
      </w:pPr>
      <w:r>
        <w:rPr>
          <w:b/>
          <w:color w:val="F5A623"/>
          <w:sz w:val="20"/>
        </w:rPr>
        <w:t>Try it free  -&gt;  paintpricing.com/calculator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